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Abdichtungsbahn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5006169" name="019df6f1-1459-7fb0-9170-61520dcb1e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500066" name="019df6f1-1459-7fb0-9170-61520dcb1ef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Schlafzimmer/ Gang/ Treppenhaus 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 </w:t>
            </w:r>
          </w:p>
        </w:tc>
        <w:tc>
          <w:p>
            <w:pPr>
              <w:spacing w:before="0" w:after="0" w:line="240" w:lineRule="auto"/>
            </w:pPr>
            <w:r>
              <w:t>Gelblicher 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51861765" name="019df6fb-8531-7a0c-ae02-40c03875f3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724686" name="019df6fb-8531-7a0c-ae02-40c03875f3b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 Schlafzimmer </w:t>
            </w:r>
          </w:p>
          <w:p>
            <w:pPr>
              <w:spacing w:before="0" w:after="0" w:line="240" w:lineRule="auto"/>
            </w:pPr>
            <w:r>
              <w:t>OG-DG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 </w:t>
            </w:r>
          </w:p>
        </w:tc>
        <w:tc>
          <w:p>
            <w:pPr>
              <w:spacing w:before="0" w:after="0" w:line="240" w:lineRule="auto"/>
            </w:pPr>
            <w:r>
              <w:t>Gelblicher 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84004135" name="019df769-0eb5-7493-b597-8464c83ada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751293" name="019df769-0eb5-7493-b597-8464c83ada2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Schlafzimmer/ Gang/ Treppenhaus 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68349185" name="019df6fe-b437-7e0c-a0de-051f97a566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079207" name="019df6fe-b437-7e0c-a0de-051f97a5664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26353294" name="019df73f-f11c-7782-bf79-3ff6a4821f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554874" name="019df73f-f11c-7782-bf79-3ff6a4821f3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Wohnzimmer/ 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03785729" name="019df74b-c8ba-76c3-a409-0695404138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464592" name="019df74b-c8ba-76c3-a409-06954041386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22814587" name="019df76c-bd51-7602-bee8-128a3fdd51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641345" name="019df76c-bd51-7602-bee8-128a3fdd512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Schlafzimmer/ Gang/ Treppenhaus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97677211" name="019df76d-d16e-7a7a-b96b-de7ce2da35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904510" name="019df76d-d16e-7a7a-b96b-de7ce2da353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Schlafzimmer/ Gang/ Treppenhaus 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80346870" name="019df701-5381-7836-acd9-035ac9496a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286477" name="019df701-5381-7836-acd9-035ac9496a1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9017813" name="019df71d-cfb0-7ff6-a1e1-aadbe83a37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31803" name="019df71d-cfb0-7ff6-a1e1-aadbe83a373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5944567" name="019df73c-89cb-7055-89d7-6ea7a49cd8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798712" name="019df73c-89cb-7055-89d7-6ea7a49cd83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Wohnzimmer/ 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38354063" name="019df74a-a1c8-79b8-9407-628e589bb0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39111" name="019df74a-a1c8-79b8-9407-628e589bb00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Schlafzimmer/ Gang/ Treppenhaus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79069538" name="019df76f-0a26-74e2-9f97-cd305faf6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439470" name="019df76f-0a26-74e2-9f97-cd305faf676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881101968" name="019df709-f4f9-7389-8a05-ec236c0245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828602" name="019df709-f4f9-7389-8a05-ec236c02453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98871329" name="019df71f-3258-7478-b0cd-0e9d5349f4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481412" name="019df71f-3258-7478-b0cd-0e9d5349f48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49724715" name="019df740-ee00-7c4b-b05d-f446a14966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006884" name="019df740-ee00-7c4b-b05d-f446a149663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Badezimmer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31335389" name="019df76b-730c-730c-80b4-0a55800a9c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695329" name="019df76b-730c-730c-80b4-0a55800a9c1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4338829" name="019df720-4723-785f-922c-a96a54fdc9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333365" name="019df720-4723-785f-922c-a96a54fdc9c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Badezimmer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0558809" name="019df76a-82ae-714b-824b-23da795569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605594" name="019df76a-82ae-714b-824b-23da7955693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Reduit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7462310" name="019df721-bc91-7d40-b69f-3f9abe9fe5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651608" name="019df721-bc91-7d40-b69f-3f9abe9fe54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Kork 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6292587" name="019df73d-f1ea-774b-9d10-10e190e31e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186268" name="019df73d-f1ea-774b-9d10-10e190e31e2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59192498" name="019df742-7b31-7aad-b445-5fb20ed6cd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765082" name="019df742-7b31-7aad-b445-5fb20ed6cdd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Wohnzimmer/ 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036582807" name="019df74c-e10f-7802-9d20-ba976eab9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633474" name="019df74c-e10f-7802-9d20-ba976eab99a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91283555" name="019df770-56f9-730b-8a32-96db253c50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897737" name="019df770-56f9-730b-8a32-96db253c506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03755337" name="019df772-33af-71bb-9138-0cf21d36d3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735751" name="019df772-33af-71bb-9138-0cf21d36d39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Reduit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0842413" name="019df77a-f2f3-7cd4-91a7-7d3f348eb8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58391" name="019df77a-f2f3-7cd4-91a7-7d3f348eb82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p>
            <w:pPr>
              <w:spacing w:before="0" w:after="0" w:line="240" w:lineRule="auto"/>
            </w:pPr>
            <w:r>
              <w:t>Asbest 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31660"/>
                  <wp:effectExtent l="0" t="0" r="0" b="0"/>
                  <wp:docPr id="399442223" name="019df8e2-441a-7da0-b557-9505335b12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394197" name="019df8e2-441a-7da0-b557-9505335b12d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31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Steingrubenweg 97, 4125 Riehen</w:t>
          </w:r>
        </w:p>
        <w:p>
          <w:pPr>
            <w:spacing w:before="0" w:after="0"/>
          </w:pPr>
          <w:r>
            <w:t>DN 892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